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5293339" name="019e1bed-dab8-724b-b417-bb016bff56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1709395" name="019e1bed-dab8-724b-b417-bb016bff56d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0018060" name="019e1bee-8a36-7e81-842b-33f1f93a3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388028" name="019e1bee-8a36-7e81-842b-33f1f93a3b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7241626" name="019e1bef-9e63-7905-8d1f-9908b3276c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953174" name="019e1bef-9e63-7905-8d1f-9908b3276c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5217492" name="019e1bef-b740-7925-bd3d-ca3fea0c36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297292" name="019e1bef-b740-7925-bd3d-ca3fea0c36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816124" name="019e1c18-018b-765c-be38-8edf90a940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6412778" name="019e1c18-018b-765c-be38-8edf90a940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5002033" name="019e1c18-2672-70c6-b0b1-763a9c2c7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5167416" name="019e1c18-2672-70c6-b0b1-763a9c2c78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